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5303229" name="019d8bc1-1664-7364-8feb-c7c239e438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1030353" name="019d8bc1-1664-7364-8feb-c7c239e438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OG/ 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0390342" name="019d8bd0-df6c-7a5c-a1b8-ce10ec1f0c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2587872" name="019d8bd0-df6c-7a5c-a1b8-ce10ec1f0c4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0732948" name="019d8c14-bc96-756f-a5ac-2ae1c6f3b1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928864" name="019d8c14-bc96-756f-a5ac-2ae1c6f3b1e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8349588" name="019d8bf9-6058-71e3-8d86-3859199e7b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921957" name="019d8bf9-6058-71e3-8d86-3859199e7b3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2327567" name="019d8bff-753c-77a7-980b-4989f23528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163785" name="019d8bff-753c-77a7-980b-4989f235286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7718007" name="019d8c06-1db1-7f10-90c0-6e67f73486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682665" name="019d8c06-1db1-7f10-90c0-6e67f734865b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OG/ 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6294999" name="019d8bd4-3275-7516-a0b2-2931e9540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490904" name="019d8bd4-3275-7516-a0b2-2931e9540be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3683104" name="019d8bdf-ae52-767f-aa9d-f903c9a227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782168" name="019d8bdf-ae52-767f-aa9d-f903c9a2278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6341594" name="019d8be7-9614-7fa8-9fd3-0c92a4f4b2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94674" name="019d8be7-9614-7fa8-9fd3-0c92a4f4b28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6418883" name="019d8bef-c803-7482-a906-7c61886b3a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2405684" name="019d8bef-c803-7482-a906-7c61886b3af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3358864" name="019d8bdf-0650-778e-80dc-2346d460ef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335478" name="019d8bdf-0650-778e-80dc-2346d460efb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Cushio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908843" name="019d8bc8-8672-738b-84da-cf80b24281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673978" name="019d8bc8-8672-738b-84da-cf80b24281ce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Cushio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16761" name="019d8be6-e622-7541-a58d-09ed3e672e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227887" name="019d8be6-e622-7541-a58d-09ed3e672ec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1623015" name="019d8bcb-98db-72a0-994f-2397de38d6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4302196" name="019d8bcb-98db-72a0-994f-2397de38d62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Küche/ 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0975491" name="019d8bd8-be9f-7285-b7fe-4a960599df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26707" name="019d8bd8-be9f-7285-b7fe-4a960599df0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7516834" name="019d8be5-bc7e-7988-a6ce-9832ea2016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217754" name="019d8be5-bc7e-7988-a6ce-9832ea20169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OG/ 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2016743" name="019d8bc5-5c78-73ed-90a6-9fb6f60dcc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311195" name="019d8bc5-5c78-73ed-90a6-9fb6f60dcca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gesamter 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Wand/ Decke </w:t>
            </w:r>
          </w:p>
        </w:tc>
        <w:tc>
          <w:p>
            <w:pPr>
              <w:spacing w:before="0" w:after="0" w:line="240" w:lineRule="auto"/>
            </w:pPr>
            <w:r>
              <w:t>Wand/ Decke </w:t>
            </w:r>
          </w:p>
        </w:tc>
        <w:tc>
          <w:p>
            <w:pPr>
              <w:spacing w:before="0" w:after="0" w:line="240" w:lineRule="auto"/>
            </w:pPr>
            <w:r>
              <w:t>Kork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5984785" name="019d8bf4-80df-7d4a-9fb7-06155f0277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0453606" name="019d8bf4-80df-7d4a-9fb7-06155f02772a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OG/ UG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1299378" name="019d8bfc-09b9-72c1-ad78-9e03a41e9e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1996446" name="019d8bfc-09b9-72c1-ad78-9e03a41e9e0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EG/DG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4967429" name="019d8c04-91d9-7483-8c85-1d3b330a43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445107" name="019d8c04-91d9-7483-8c85-1d3b330a43d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3577154" name="019d8bf6-ae48-7054-8fef-3b83d83948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082316" name="019d8bf6-ae48-7054-8fef-3b83d839483d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7729952" name="019d8bfe-5367-7655-8c7e-90f715f08a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0027089" name="019d8bfe-5367-7655-8c7e-90f715f08a3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6451750" name="019d8c0e-ef3b-7492-942a-b213608b42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740389" name="019d8c0e-ef3b-7492-942a-b213608b42f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EFH.Weierstrasse 2 Weierstrasse 2, 8165 Schöfflisdorf</w:t>
          </w:r>
        </w:p>
        <w:p>
          <w:pPr>
            <w:spacing w:before="0" w:after="0"/>
          </w:pPr>
          <w:r>
            <w:t>839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footer.xml" Type="http://schemas.openxmlformats.org/officeDocument/2006/relationships/footer" Id="rId27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